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09" w:rsidRPr="00653709" w:rsidRDefault="00653709" w:rsidP="00653709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10"/>
      <w:bookmarkStart w:id="1" w:name="_Toc120790207"/>
      <w:r>
        <w:rPr>
          <w:rFonts w:ascii="Verdana" w:eastAsia="DejaVu Sans" w:hAnsi="Verdana" w:cs="Times New Roman"/>
          <w:sz w:val="24"/>
          <w:lang w:eastAsia="nl-NL"/>
        </w:rPr>
        <w:t>Bijlage I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653709">
        <w:rPr>
          <w:rFonts w:ascii="Verdana" w:eastAsia="DejaVu Sans" w:hAnsi="Verdana" w:cs="Times New Roman"/>
          <w:sz w:val="24"/>
          <w:lang w:eastAsia="nl-NL"/>
        </w:rPr>
        <w:t>Format Concept staat van ontleding van de inschrijvingssom</w:t>
      </w:r>
      <w:bookmarkEnd w:id="0"/>
      <w:bookmarkEnd w:id="1"/>
    </w:p>
    <w:p w:rsidR="00653709" w:rsidRPr="00653709" w:rsidRDefault="00653709" w:rsidP="00653709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i/>
          <w:vanish/>
          <w:lang w:eastAsia="nl-NL"/>
        </w:rPr>
      </w:pPr>
      <w:r w:rsidRPr="00653709">
        <w:rPr>
          <w:rFonts w:ascii="Verdana" w:eastAsia="DejaVu Sans" w:hAnsi="Verdana" w:cs="Verdana"/>
          <w:b/>
          <w:i/>
          <w:vanish/>
          <w:color w:val="3366FF"/>
          <w:sz w:val="16"/>
          <w:szCs w:val="16"/>
          <w:lang w:eastAsia="nl-NL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>Directe kosten</w:t>
            </w:r>
            <w:r w:rsidRPr="00653709">
              <w:rPr>
                <w:rFonts w:ascii="Verdana" w:hAnsi="Verdana" w:cs="Verdana"/>
                <w:i/>
                <w:sz w:val="16"/>
                <w:szCs w:val="16"/>
              </w:rPr>
              <w:t xml:space="preserve"> </w:t>
            </w:r>
            <w:r w:rsidRPr="00653709">
              <w:rPr>
                <w:rFonts w:ascii="Verdana" w:hAnsi="Verdana" w:cs="Verdana"/>
                <w:b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Times New Roman"/>
              </w:rPr>
              <w:t>Ontwerpwerkzaamheden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€ 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eastAsia="Times New Roman" w:hAnsi="Verdana" w:cs="Arial"/>
                <w:szCs w:val="24"/>
              </w:rPr>
            </w:pPr>
            <w:r w:rsidRPr="00653709">
              <w:rPr>
                <w:rFonts w:ascii="Verdana" w:hAnsi="Verdana" w:cs="Verdana"/>
              </w:rPr>
              <w:t>Subtotaal: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 xml:space="preserve">Indirecte kosten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Stelpost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(Bij voorkeur niet opnemen, slechts na overleg met de contactpersoon van afdeling ICG)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Eenmalige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Tijdgebonden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Algemene 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Winst (waaronder een eventuele projectkorting)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Risico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209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Inschrijvingssom:</w:t>
            </w:r>
          </w:p>
        </w:tc>
        <w:tc>
          <w:tcPr>
            <w:tcW w:w="2382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</w:tbl>
    <w:p w:rsidR="00653709" w:rsidRPr="00653709" w:rsidRDefault="00653709" w:rsidP="00653709">
      <w:pPr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09" w:rsidRDefault="00653709" w:rsidP="0088501B">
      <w:r>
        <w:separator/>
      </w:r>
    </w:p>
  </w:endnote>
  <w:endnote w:type="continuationSeparator" w:id="0">
    <w:p w:rsidR="00653709" w:rsidRDefault="006537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09" w:rsidRDefault="00653709" w:rsidP="0088501B">
      <w:r>
        <w:separator/>
      </w:r>
    </w:p>
  </w:footnote>
  <w:footnote w:type="continuationSeparator" w:id="0">
    <w:p w:rsidR="00653709" w:rsidRDefault="006537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62" w:rsidRDefault="00DD0ED2">
    <w:pPr>
      <w:pStyle w:val="Koptekst"/>
    </w:pPr>
    <w:r>
      <w:t>Zaaknummer 31184710 | Levering aanvullende m</w:t>
    </w:r>
    <w:r w:rsidR="00E545AB">
      <w:t>arkering</w:t>
    </w:r>
    <w:r>
      <w:t xml:space="preserve"> t.b.v. drijvende v</w:t>
    </w:r>
    <w:r w:rsidR="00171762">
      <w:t>aarwegmarkering</w:t>
    </w:r>
  </w:p>
  <w:p w:rsidR="00E456EE" w:rsidRDefault="00DD0ED2" w:rsidP="00DD0ED2">
    <w:pPr>
      <w:pStyle w:val="Koptekst"/>
      <w:tabs>
        <w:tab w:val="clear" w:pos="4536"/>
        <w:tab w:val="clear" w:pos="9072"/>
        <w:tab w:val="left" w:pos="6405"/>
      </w:tabs>
    </w:pPr>
    <w:r>
      <w:tab/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09"/>
    <w:rsid w:val="00043163"/>
    <w:rsid w:val="00056D70"/>
    <w:rsid w:val="000B3F94"/>
    <w:rsid w:val="000E1F3B"/>
    <w:rsid w:val="001302F6"/>
    <w:rsid w:val="00171762"/>
    <w:rsid w:val="00173156"/>
    <w:rsid w:val="001D6F03"/>
    <w:rsid w:val="001F4151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53709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D0ED2"/>
    <w:rsid w:val="00E456EE"/>
    <w:rsid w:val="00E545A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E3BF25"/>
  <w15:chartTrackingRefBased/>
  <w15:docId w15:val="{9644D157-4E2F-4935-B577-D21444D2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next w:val="Tabelraster"/>
    <w:uiPriority w:val="59"/>
    <w:rsid w:val="00653709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653709"/>
    <w:pPr>
      <w:widowControl w:val="0"/>
      <w:numPr>
        <w:numId w:val="32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2022-12-20T08:51:00Z</dcterms:created>
  <dcterms:modified xsi:type="dcterms:W3CDTF">2023-04-25T09:42:00Z</dcterms:modified>
</cp:coreProperties>
</file>